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30A" w:rsidRPr="002D7684" w:rsidRDefault="0007760E">
      <w:pPr>
        <w:pStyle w:val="Naslov1"/>
        <w:rPr>
          <w:rFonts w:cstheme="majorHAnsi"/>
          <w:szCs w:val="24"/>
        </w:rPr>
      </w:pPr>
      <w:r w:rsidRPr="002D7684">
        <w:rPr>
          <w:rFonts w:ascii="Segoe UI Emoji" w:hAnsi="Segoe UI Emoji" w:cs="Segoe UI Emoji"/>
          <w:szCs w:val="24"/>
        </w:rPr>
        <w:t>✅</w:t>
      </w:r>
      <w:r w:rsidRPr="002D7684">
        <w:rPr>
          <w:rFonts w:cstheme="majorHAnsi"/>
          <w:szCs w:val="24"/>
        </w:rPr>
        <w:t xml:space="preserve"> E-book Checklist – </w:t>
      </w:r>
      <w:r w:rsidR="00424A74">
        <w:rPr>
          <w:rFonts w:cstheme="majorHAnsi"/>
          <w:szCs w:val="24"/>
        </w:rPr>
        <w:t>A Bite of Future</w:t>
      </w:r>
      <w:bookmarkStart w:id="0" w:name="_GoBack"/>
      <w:bookmarkEnd w:id="0"/>
    </w:p>
    <w:p w:rsidR="002D7684" w:rsidRPr="002D7684" w:rsidRDefault="002D7684" w:rsidP="002D7684"/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7371"/>
      </w:tblGrid>
      <w:tr w:rsidR="004C130A" w:rsidRPr="002D7684" w:rsidTr="002D7684">
        <w:tc>
          <w:tcPr>
            <w:tcW w:w="959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="Segoe UI Emoji" w:hAnsi="Segoe UI Emoji" w:cs="Segoe UI Emoji"/>
                <w:sz w:val="24"/>
                <w:szCs w:val="24"/>
              </w:rPr>
              <w:t>✅</w:t>
            </w:r>
          </w:p>
        </w:tc>
        <w:tc>
          <w:tcPr>
            <w:tcW w:w="7371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Theme="majorHAnsi" w:hAnsiTheme="majorHAnsi" w:cstheme="majorHAnsi"/>
                <w:sz w:val="24"/>
                <w:szCs w:val="24"/>
              </w:rPr>
              <w:t>Question</w:t>
            </w:r>
          </w:p>
        </w:tc>
      </w:tr>
      <w:tr w:rsidR="004C130A" w:rsidRPr="002D7684" w:rsidTr="002D7684">
        <w:tc>
          <w:tcPr>
            <w:tcW w:w="959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7371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Theme="majorHAnsi" w:hAnsiTheme="majorHAnsi" w:cstheme="majorHAnsi"/>
                <w:sz w:val="24"/>
                <w:szCs w:val="24"/>
              </w:rPr>
              <w:t>1. Is there a clear and creative title and name of the technology?</w:t>
            </w:r>
          </w:p>
        </w:tc>
      </w:tr>
      <w:tr w:rsidR="004C130A" w:rsidRPr="002D7684" w:rsidTr="002D7684">
        <w:tc>
          <w:tcPr>
            <w:tcW w:w="959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7371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Theme="majorHAnsi" w:hAnsiTheme="majorHAnsi" w:cstheme="majorHAnsi"/>
                <w:sz w:val="24"/>
                <w:szCs w:val="24"/>
              </w:rPr>
              <w:t>2. Did we explain what the technology is and how it works?</w:t>
            </w:r>
          </w:p>
        </w:tc>
      </w:tr>
      <w:tr w:rsidR="004C130A" w:rsidRPr="002D7684" w:rsidTr="002D7684">
        <w:tc>
          <w:tcPr>
            <w:tcW w:w="959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7371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Theme="majorHAnsi" w:hAnsiTheme="majorHAnsi" w:cstheme="majorHAnsi"/>
                <w:sz w:val="24"/>
                <w:szCs w:val="24"/>
              </w:rPr>
              <w:t>3. Did we describe which problem it solves?</w:t>
            </w:r>
          </w:p>
        </w:tc>
      </w:tr>
      <w:tr w:rsidR="004C130A" w:rsidRPr="002D7684" w:rsidTr="002D7684">
        <w:tc>
          <w:tcPr>
            <w:tcW w:w="959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7371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Theme="majorHAnsi" w:hAnsiTheme="majorHAnsi" w:cstheme="majorHAnsi"/>
                <w:sz w:val="24"/>
                <w:szCs w:val="24"/>
              </w:rPr>
              <w:t>4. Did we include advantages and disadvantages?</w:t>
            </w:r>
          </w:p>
        </w:tc>
      </w:tr>
      <w:tr w:rsidR="004C130A" w:rsidRPr="002D7684" w:rsidTr="002D7684">
        <w:tc>
          <w:tcPr>
            <w:tcW w:w="959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7371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Theme="majorHAnsi" w:hAnsiTheme="majorHAnsi" w:cstheme="majorHAnsi"/>
                <w:sz w:val="24"/>
                <w:szCs w:val="24"/>
              </w:rPr>
              <w:t>5. Did we check if it already exists in our country or worldwide?</w:t>
            </w:r>
          </w:p>
        </w:tc>
      </w:tr>
      <w:tr w:rsidR="004C130A" w:rsidRPr="002D7684" w:rsidTr="002D7684">
        <w:tc>
          <w:tcPr>
            <w:tcW w:w="959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7371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Theme="majorHAnsi" w:hAnsiTheme="majorHAnsi" w:cstheme="majorHAnsi"/>
                <w:sz w:val="24"/>
                <w:szCs w:val="24"/>
              </w:rPr>
              <w:t>6. Did we say whether we would use it and why?</w:t>
            </w:r>
          </w:p>
        </w:tc>
      </w:tr>
      <w:tr w:rsidR="004C130A" w:rsidRPr="002D7684" w:rsidTr="002D7684">
        <w:tc>
          <w:tcPr>
            <w:tcW w:w="959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7371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Theme="majorHAnsi" w:hAnsiTheme="majorHAnsi" w:cstheme="majorHAnsi"/>
                <w:sz w:val="24"/>
                <w:szCs w:val="24"/>
              </w:rPr>
              <w:t>7. Did we include ChatGPT's opinion and compare it with expert sources?</w:t>
            </w:r>
          </w:p>
        </w:tc>
      </w:tr>
      <w:tr w:rsidR="004C130A" w:rsidRPr="002D7684" w:rsidTr="002D7684">
        <w:tc>
          <w:tcPr>
            <w:tcW w:w="959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="Segoe UI Emoji" w:hAnsi="Segoe UI Emoji" w:cs="Segoe UI Emoji"/>
                <w:sz w:val="24"/>
                <w:szCs w:val="24"/>
              </w:rPr>
              <w:t>⬜</w:t>
            </w:r>
          </w:p>
        </w:tc>
        <w:tc>
          <w:tcPr>
            <w:tcW w:w="7371" w:type="dxa"/>
          </w:tcPr>
          <w:p w:rsidR="004C130A" w:rsidRPr="002D7684" w:rsidRDefault="0007760E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2D7684">
              <w:rPr>
                <w:rFonts w:asciiTheme="majorHAnsi" w:hAnsiTheme="majorHAnsi" w:cstheme="majorHAnsi"/>
                <w:sz w:val="24"/>
                <w:szCs w:val="24"/>
              </w:rPr>
              <w:t>8. Did we add at least one image/illustration (photo, drawing, or AI-generated)?</w:t>
            </w:r>
          </w:p>
        </w:tc>
      </w:tr>
    </w:tbl>
    <w:p w:rsidR="0007760E" w:rsidRDefault="0007760E"/>
    <w:sectPr w:rsidR="0007760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Brojevi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Brojevi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Grafikeoznak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Grafikeoznak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rojev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60E"/>
    <w:rsid w:val="0015074B"/>
    <w:rsid w:val="0029639D"/>
    <w:rsid w:val="002D7684"/>
    <w:rsid w:val="00326F90"/>
    <w:rsid w:val="00391868"/>
    <w:rsid w:val="00424A74"/>
    <w:rsid w:val="004C130A"/>
    <w:rsid w:val="00716AC8"/>
    <w:rsid w:val="00830DD1"/>
    <w:rsid w:val="0089728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D170E"/>
  <w14:defaultImageDpi w14:val="300"/>
  <w15:docId w15:val="{7B48B0E6-EE77-4633-87F2-430994F8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Naslov1">
    <w:name w:val="heading 1"/>
    <w:basedOn w:val="Normal"/>
    <w:next w:val="Normal"/>
    <w:link w:val="Naslov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18BF"/>
  </w:style>
  <w:style w:type="paragraph" w:styleId="Podnoje">
    <w:name w:val="footer"/>
    <w:basedOn w:val="Normal"/>
    <w:link w:val="Podnoje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18BF"/>
  </w:style>
  <w:style w:type="paragraph" w:styleId="Bezproreda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ormal"/>
    <w:next w:val="Normal"/>
    <w:link w:val="Nasl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lomakpopis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AA1D8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AA1D8D"/>
  </w:style>
  <w:style w:type="paragraph" w:styleId="Tijeloteksta2">
    <w:name w:val="Body Text 2"/>
    <w:basedOn w:val="Normal"/>
    <w:link w:val="Tijeloteksta2Char"/>
    <w:uiPriority w:val="99"/>
    <w:unhideWhenUsed/>
    <w:rsid w:val="00AA1D8D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AA1D8D"/>
  </w:style>
  <w:style w:type="paragraph" w:styleId="Tijeloteksta3">
    <w:name w:val="Body Text 3"/>
    <w:basedOn w:val="Normal"/>
    <w:link w:val="Tijeloteksta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AA1D8D"/>
    <w:rPr>
      <w:sz w:val="16"/>
      <w:szCs w:val="16"/>
    </w:rPr>
  </w:style>
  <w:style w:type="paragraph" w:styleId="Popis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Popis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Popis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Grafikeoznak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Grafikeoznak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Grafikeoznak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Brojevi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Brojevi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Brojevi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Nastavakpopis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Nastavakpopis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Nastavakpopis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kstmakronaredbe">
    <w:name w:val="macro"/>
    <w:link w:val="Tekstmakronaredb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Naglaeno">
    <w:name w:val="Strong"/>
    <w:basedOn w:val="Zadanifontodlomka"/>
    <w:uiPriority w:val="22"/>
    <w:qFormat/>
    <w:rsid w:val="00FC693F"/>
    <w:rPr>
      <w:b/>
      <w:bCs/>
    </w:rPr>
  </w:style>
  <w:style w:type="character" w:styleId="Istaknuto">
    <w:name w:val="Emphasis"/>
    <w:basedOn w:val="Zadanifontodlomka"/>
    <w:uiPriority w:val="20"/>
    <w:qFormat/>
    <w:rsid w:val="00FC693F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C693F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FC693F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FC693F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FC693F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FC693F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FC693F"/>
    <w:pPr>
      <w:outlineLvl w:val="9"/>
    </w:pPr>
  </w:style>
  <w:style w:type="table" w:styleId="Reetkatablice">
    <w:name w:val="Table Grid"/>
    <w:basedOn w:val="Obinatablic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ijetlipopis">
    <w:name w:val="Light List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areetka">
    <w:name w:val="Light Grid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jenanje1">
    <w:name w:val="Medium Shading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popis1">
    <w:name w:val="Medium Lis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">
    <w:name w:val="Medium Grid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nipopis">
    <w:name w:val="Dark List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Obojanosjenanje">
    <w:name w:val="Colorful Shading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">
    <w:name w:val="Colorful List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areetka">
    <w:name w:val="Colorful Grid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3F348B-A0C4-4FCD-A1CE-B72FDA811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Daniela U</cp:lastModifiedBy>
  <cp:revision>2</cp:revision>
  <dcterms:created xsi:type="dcterms:W3CDTF">2025-06-16T10:04:00Z</dcterms:created>
  <dcterms:modified xsi:type="dcterms:W3CDTF">2025-06-16T10:04:00Z</dcterms:modified>
  <cp:category/>
</cp:coreProperties>
</file>